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258" w:rsidRDefault="00390258" w:rsidP="00390258">
      <w:pPr>
        <w:pStyle w:val="Geenafstand"/>
        <w:rPr>
          <w:b/>
          <w:sz w:val="20"/>
          <w:szCs w:val="20"/>
        </w:rPr>
      </w:pPr>
    </w:p>
    <w:p w:rsidR="00390258" w:rsidRDefault="00390258" w:rsidP="00390258">
      <w:pPr>
        <w:pStyle w:val="Geenafstand"/>
        <w:rPr>
          <w:b/>
          <w:sz w:val="20"/>
          <w:szCs w:val="20"/>
        </w:rPr>
      </w:pPr>
    </w:p>
    <w:p w:rsidR="00390258" w:rsidRPr="00390258" w:rsidRDefault="00390258" w:rsidP="00390258">
      <w:pPr>
        <w:pStyle w:val="Geenafstand"/>
        <w:rPr>
          <w:b/>
          <w:sz w:val="20"/>
          <w:szCs w:val="20"/>
        </w:rPr>
      </w:pPr>
      <w:r w:rsidRPr="00390258">
        <w:rPr>
          <w:b/>
          <w:sz w:val="20"/>
          <w:szCs w:val="20"/>
        </w:rPr>
        <w:t>BIJLAGE 8:</w:t>
      </w:r>
      <w:r w:rsidRPr="00390258">
        <w:rPr>
          <w:b/>
          <w:sz w:val="20"/>
          <w:szCs w:val="20"/>
        </w:rPr>
        <w:tab/>
        <w:t xml:space="preserve">PROJECT 10 KILOMETER STRAAL </w:t>
      </w:r>
    </w:p>
    <w:p w:rsidR="00390258" w:rsidRPr="00270FE7" w:rsidRDefault="00390258" w:rsidP="00390258">
      <w:pPr>
        <w:pStyle w:val="Geenafstand"/>
        <w:rPr>
          <w:sz w:val="20"/>
          <w:szCs w:val="20"/>
        </w:rPr>
      </w:pPr>
    </w:p>
    <w:p w:rsidR="00390258" w:rsidRDefault="00390258" w:rsidP="00390258">
      <w:pPr>
        <w:pStyle w:val="Geenafstand"/>
        <w:jc w:val="both"/>
        <w:rPr>
          <w:rFonts w:cs="Arial"/>
          <w:sz w:val="20"/>
          <w:szCs w:val="20"/>
        </w:rPr>
      </w:pPr>
      <w:r w:rsidRPr="00270FE7">
        <w:rPr>
          <w:sz w:val="20"/>
          <w:szCs w:val="20"/>
        </w:rPr>
        <w:t xml:space="preserve">Behorende bij de Europese aanbesteding inzake </w:t>
      </w:r>
      <w:r>
        <w:rPr>
          <w:rFonts w:cs="Arial"/>
          <w:sz w:val="20"/>
          <w:szCs w:val="20"/>
        </w:rPr>
        <w:t>de levering van duurzame elektriciteit,</w:t>
      </w:r>
      <w:r w:rsidRPr="00270FE7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2038/SP </w:t>
      </w:r>
      <w:r w:rsidRPr="00270FE7">
        <w:rPr>
          <w:rFonts w:cs="Arial"/>
          <w:sz w:val="20"/>
          <w:szCs w:val="20"/>
        </w:rPr>
        <w:t xml:space="preserve">d.d. </w:t>
      </w:r>
      <w:r>
        <w:rPr>
          <w:rFonts w:cs="Arial"/>
          <w:sz w:val="20"/>
          <w:szCs w:val="20"/>
        </w:rPr>
        <w:t>9</w:t>
      </w:r>
    </w:p>
    <w:p w:rsidR="00390258" w:rsidRDefault="00390258" w:rsidP="00390258">
      <w:pPr>
        <w:pStyle w:val="Geenafstand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maart 2018.</w:t>
      </w:r>
    </w:p>
    <w:p w:rsidR="005B6413" w:rsidRDefault="005B6413" w:rsidP="00A648A2">
      <w:pPr>
        <w:spacing w:after="200" w:line="240" w:lineRule="auto"/>
        <w:jc w:val="both"/>
        <w:rPr>
          <w:szCs w:val="20"/>
        </w:rPr>
      </w:pPr>
    </w:p>
    <w:p w:rsidR="005B6413" w:rsidRPr="00B97FCB" w:rsidRDefault="005B6413" w:rsidP="00A648A2">
      <w:pPr>
        <w:spacing w:after="200" w:line="240" w:lineRule="auto"/>
        <w:jc w:val="both"/>
      </w:pPr>
    </w:p>
    <w:p w:rsidR="00EF3FCB" w:rsidRDefault="00EF3FCB" w:rsidP="00B97FCB">
      <w:pPr>
        <w:pStyle w:val="Kop1"/>
        <w:numPr>
          <w:ilvl w:val="0"/>
          <w:numId w:val="0"/>
        </w:numPr>
        <w:spacing w:line="240" w:lineRule="auto"/>
        <w:ind w:left="113"/>
        <w:jc w:val="both"/>
        <w:rPr>
          <w:szCs w:val="22"/>
        </w:rPr>
      </w:pPr>
    </w:p>
    <w:p w:rsidR="00EF3FCB" w:rsidRDefault="00EF3FCB" w:rsidP="00EF3FCB">
      <w:pPr>
        <w:pStyle w:val="Kop1"/>
        <w:numPr>
          <w:ilvl w:val="0"/>
          <w:numId w:val="0"/>
        </w:numPr>
        <w:tabs>
          <w:tab w:val="left" w:pos="3918"/>
        </w:tabs>
        <w:spacing w:line="240" w:lineRule="auto"/>
        <w:ind w:left="113"/>
        <w:jc w:val="both"/>
      </w:pPr>
      <w:r>
        <w:tab/>
      </w:r>
    </w:p>
    <w:p w:rsidR="00390258" w:rsidRPr="00390258" w:rsidRDefault="0099757B" w:rsidP="00390258">
      <w:pPr>
        <w:pStyle w:val="Geenafstand"/>
        <w:jc w:val="both"/>
        <w:rPr>
          <w:sz w:val="20"/>
          <w:szCs w:val="20"/>
        </w:rPr>
      </w:pPr>
      <w:r w:rsidRPr="00EF3FCB">
        <w:br w:type="page"/>
      </w:r>
      <w:r w:rsidR="00390258" w:rsidRPr="00390258">
        <w:rPr>
          <w:sz w:val="20"/>
          <w:szCs w:val="20"/>
        </w:rPr>
        <w:lastRenderedPageBreak/>
        <w:t>Onderwerp van de opdracht is het aangaan van een strategisch partnership dat bijdraagt aan de</w:t>
      </w:r>
      <w:r w:rsidR="00390258">
        <w:rPr>
          <w:sz w:val="20"/>
          <w:szCs w:val="20"/>
        </w:rPr>
        <w:t xml:space="preserve"> </w:t>
      </w:r>
      <w:r w:rsidR="00390258" w:rsidRPr="00390258">
        <w:rPr>
          <w:sz w:val="20"/>
          <w:szCs w:val="20"/>
        </w:rPr>
        <w:t>strategische doelstellingen van SKU. Waarbij vanaf 2022 tenminste 650.000 kWh is opgewekt met</w:t>
      </w:r>
      <w:r w:rsidR="00390258">
        <w:rPr>
          <w:sz w:val="20"/>
          <w:szCs w:val="20"/>
        </w:rPr>
        <w:t xml:space="preserve"> </w:t>
      </w:r>
      <w:r w:rsidR="00390258" w:rsidRPr="00390258">
        <w:rPr>
          <w:sz w:val="20"/>
          <w:szCs w:val="20"/>
        </w:rPr>
        <w:t>nieuwe duurzame opwekcapaciteit afkomstig van een of meerdere projecten, binnen een straal</w:t>
      </w:r>
      <w:r w:rsidR="00390258">
        <w:rPr>
          <w:sz w:val="20"/>
          <w:szCs w:val="20"/>
        </w:rPr>
        <w:t xml:space="preserve"> </w:t>
      </w:r>
      <w:r w:rsidR="00390258" w:rsidRPr="00390258">
        <w:rPr>
          <w:sz w:val="20"/>
          <w:szCs w:val="20"/>
        </w:rPr>
        <w:t>van 10 kilometer vanaf de Radboud campus, waarbij Radboud mede eigenaar wordt. In onderstaand figuur een weergave van de 10 kilometer straal</w:t>
      </w:r>
      <w:r w:rsidR="00390258">
        <w:rPr>
          <w:sz w:val="20"/>
          <w:szCs w:val="20"/>
        </w:rPr>
        <w:t xml:space="preserve">. </w:t>
      </w:r>
      <w:r w:rsidR="00390258" w:rsidRPr="00390258">
        <w:rPr>
          <w:sz w:val="20"/>
          <w:szCs w:val="20"/>
        </w:rPr>
        <w:t xml:space="preserve"> </w:t>
      </w:r>
    </w:p>
    <w:p w:rsidR="0099757B" w:rsidRDefault="00390258" w:rsidP="00390258">
      <w:pPr>
        <w:pStyle w:val="Kop1"/>
        <w:numPr>
          <w:ilvl w:val="0"/>
          <w:numId w:val="0"/>
        </w:numPr>
        <w:spacing w:line="276" w:lineRule="auto"/>
        <w:ind w:left="113"/>
        <w:jc w:val="both"/>
      </w:pPr>
      <w:r w:rsidRPr="00E64404">
        <w:t xml:space="preserve"> </w:t>
      </w:r>
    </w:p>
    <w:p w:rsidR="00390258" w:rsidRDefault="00390258" w:rsidP="00390258">
      <w:pPr>
        <w:pStyle w:val="stlParagraafKop"/>
      </w:pPr>
    </w:p>
    <w:p w:rsidR="00390258" w:rsidRPr="00390258" w:rsidRDefault="00390258" w:rsidP="00390258">
      <w:pPr>
        <w:pStyle w:val="stlParagraafKop"/>
      </w:pPr>
      <w:r w:rsidRPr="00390258"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29845</wp:posOffset>
            </wp:positionV>
            <wp:extent cx="5314950" cy="4924425"/>
            <wp:effectExtent l="19050" t="0" r="0" b="0"/>
            <wp:wrapTight wrapText="bothSides">
              <wp:wrapPolygon edited="0">
                <wp:start x="-77" y="0"/>
                <wp:lineTo x="-77" y="21558"/>
                <wp:lineTo x="21600" y="21558"/>
                <wp:lineTo x="21600" y="0"/>
                <wp:lineTo x="-77" y="0"/>
              </wp:wrapPolygon>
            </wp:wrapTight>
            <wp:docPr id="3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492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90258" w:rsidRPr="00390258" w:rsidSect="008C1884">
      <w:footerReference w:type="default" r:id="rId9"/>
      <w:headerReference w:type="first" r:id="rId10"/>
      <w:pgSz w:w="12240" w:h="15840" w:code="1"/>
      <w:pgMar w:top="1803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E3F" w:rsidRDefault="00363E3F" w:rsidP="00AD2D54">
      <w:pPr>
        <w:spacing w:line="240" w:lineRule="auto"/>
      </w:pPr>
      <w:r>
        <w:separator/>
      </w:r>
    </w:p>
  </w:endnote>
  <w:endnote w:type="continuationSeparator" w:id="0">
    <w:p w:rsidR="00363E3F" w:rsidRDefault="00363E3F" w:rsidP="00AD2D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4A0"/>
    </w:tblPr>
    <w:tblGrid>
      <w:gridCol w:w="4103"/>
      <w:gridCol w:w="5253"/>
    </w:tblGrid>
    <w:tr w:rsidR="00D97825" w:rsidRPr="00502F04" w:rsidTr="00502F04">
      <w:tc>
        <w:tcPr>
          <w:tcW w:w="4103" w:type="dxa"/>
        </w:tcPr>
        <w:p w:rsidR="00D97825" w:rsidRPr="00502F04" w:rsidRDefault="00D97825" w:rsidP="00F51EA5">
          <w:pPr>
            <w:pStyle w:val="stlVoettekst"/>
            <w:rPr>
              <w:sz w:val="18"/>
              <w:szCs w:val="18"/>
            </w:rPr>
          </w:pPr>
        </w:p>
      </w:tc>
      <w:tc>
        <w:tcPr>
          <w:tcW w:w="5253" w:type="dxa"/>
        </w:tcPr>
        <w:p w:rsidR="00D97825" w:rsidRPr="00502F04" w:rsidRDefault="00CB60BB" w:rsidP="00FF61DF">
          <w:pPr>
            <w:pStyle w:val="stlPaginanummer"/>
          </w:pPr>
          <w:fldSimple w:instr=" PAGE   \* MERGEFORMAT ">
            <w:r w:rsidR="00390258">
              <w:rPr>
                <w:noProof/>
              </w:rPr>
              <w:t>2</w:t>
            </w:r>
          </w:fldSimple>
        </w:p>
      </w:tc>
    </w:tr>
    <w:tr w:rsidR="00D97825" w:rsidRPr="00502F04" w:rsidTr="00502F04">
      <w:trPr>
        <w:trHeight w:hRule="exact" w:val="352"/>
      </w:trPr>
      <w:tc>
        <w:tcPr>
          <w:tcW w:w="4103" w:type="dxa"/>
        </w:tcPr>
        <w:p w:rsidR="00D97825" w:rsidRPr="00502F04" w:rsidRDefault="00D97825" w:rsidP="00FF61DF">
          <w:pPr>
            <w:pStyle w:val="stlVoettekst"/>
          </w:pPr>
        </w:p>
      </w:tc>
      <w:tc>
        <w:tcPr>
          <w:tcW w:w="5253" w:type="dxa"/>
        </w:tcPr>
        <w:p w:rsidR="00D97825" w:rsidRPr="00502F04" w:rsidRDefault="00D97825" w:rsidP="00FF61DF">
          <w:pPr>
            <w:pStyle w:val="stlPaginanummer"/>
          </w:pPr>
        </w:p>
      </w:tc>
    </w:tr>
  </w:tbl>
  <w:p w:rsidR="00D97825" w:rsidRDefault="00D97825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E3F" w:rsidRDefault="00363E3F" w:rsidP="00AD2D54">
      <w:pPr>
        <w:spacing w:line="240" w:lineRule="auto"/>
      </w:pPr>
      <w:r>
        <w:separator/>
      </w:r>
    </w:p>
  </w:footnote>
  <w:footnote w:type="continuationSeparator" w:id="0">
    <w:p w:rsidR="00363E3F" w:rsidRDefault="00363E3F" w:rsidP="00AD2D5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825" w:rsidRDefault="00390258" w:rsidP="00E64404">
    <w:pPr>
      <w:pStyle w:val="Koptekst"/>
      <w:ind w:left="-2835"/>
    </w:pPr>
    <w:r w:rsidRPr="00390258">
      <w:rPr>
        <w:rStyle w:val="stlContactGegevensKop"/>
        <w:b w:val="0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5005720</wp:posOffset>
          </wp:positionH>
          <wp:positionV relativeFrom="page">
            <wp:posOffset>956930</wp:posOffset>
          </wp:positionV>
          <wp:extent cx="1203694" cy="148856"/>
          <wp:effectExtent l="19050" t="0" r="0" b="0"/>
          <wp:wrapNone/>
          <wp:docPr id="8" name="LogoVoorv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dboudumc_logo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3694" cy="148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90258">
      <w:rPr>
        <w:rStyle w:val="stlContactGegevensKop"/>
        <w:b w:val="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3425441</wp:posOffset>
          </wp:positionH>
          <wp:positionV relativeFrom="paragraph">
            <wp:posOffset>552893</wp:posOffset>
          </wp:positionV>
          <wp:extent cx="2405173" cy="510363"/>
          <wp:effectExtent l="19050" t="0" r="0" b="0"/>
          <wp:wrapSquare wrapText="bothSides"/>
          <wp:docPr id="1" name="Afbeelding 1" descr="Radboud Universite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dboud Universiteit"/>
                  <pic:cNvPicPr>
                    <a:picLocks noChangeAspect="1" noChangeArrowheads="1"/>
                  </pic:cNvPicPr>
                </pic:nvPicPr>
                <pic:blipFill>
                  <a:blip r:embed="rId2" r:link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5099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B60BB">
      <w:rPr>
        <w:rStyle w:val="stlContactGegevensKop"/>
        <w:b w:val="0"/>
      </w:rPr>
      <w:fldChar w:fldCharType="begin"/>
    </w:r>
    <w:r w:rsidR="00D97825">
      <w:rPr>
        <w:rStyle w:val="stlContactGegevensKop"/>
        <w:b w:val="0"/>
      </w:rPr>
      <w:instrText xml:space="preserve"> PAGE   \* MERGEFORMAT </w:instrText>
    </w:r>
    <w:r w:rsidR="00CB60BB">
      <w:rPr>
        <w:rStyle w:val="stlContactGegevensKop"/>
        <w:b w:val="0"/>
      </w:rPr>
      <w:fldChar w:fldCharType="separate"/>
    </w:r>
    <w:r>
      <w:rPr>
        <w:rStyle w:val="stlContactGegevensKop"/>
        <w:b w:val="0"/>
        <w:noProof/>
      </w:rPr>
      <w:t>1</w:t>
    </w:r>
    <w:r w:rsidR="00CB60BB">
      <w:rPr>
        <w:rStyle w:val="stlContactGegevensKop"/>
        <w:b w:val="0"/>
      </w:rPr>
      <w:fldChar w:fldCharType="end"/>
    </w:r>
    <w:r w:rsidR="00D97825">
      <w:rPr>
        <w:rStyle w:val="stlContactGegevensKop"/>
        <w:b w:val="0"/>
      </w:rPr>
      <w:t>/</w:t>
    </w:r>
    <w:fldSimple w:instr=" NUMPAGES   \* MERGEFORMAT ">
      <w:r w:rsidRPr="00390258">
        <w:rPr>
          <w:rStyle w:val="stlContactGegevensKop"/>
          <w:b w:val="0"/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042A"/>
    <w:multiLevelType w:val="hybridMultilevel"/>
    <w:tmpl w:val="C08AF8D0"/>
    <w:lvl w:ilvl="0" w:tplc="F38287E6">
      <w:start w:val="1"/>
      <w:numFmt w:val="decimal"/>
      <w:lvlText w:val="%1."/>
      <w:lvlJc w:val="left"/>
      <w:pPr>
        <w:ind w:left="752" w:hanging="360"/>
      </w:pPr>
      <w:rPr>
        <w:rFonts w:hint="default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93936"/>
    <w:multiLevelType w:val="hybridMultilevel"/>
    <w:tmpl w:val="071E5236"/>
    <w:lvl w:ilvl="0" w:tplc="0413000F">
      <w:start w:val="1"/>
      <w:numFmt w:val="decimal"/>
      <w:lvlText w:val="%1."/>
      <w:lvlJc w:val="left"/>
      <w:pPr>
        <w:ind w:left="75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10" w:hanging="360"/>
      </w:pPr>
    </w:lvl>
    <w:lvl w:ilvl="2" w:tplc="0413001B" w:tentative="1">
      <w:start w:val="1"/>
      <w:numFmt w:val="lowerRoman"/>
      <w:lvlText w:val="%3."/>
      <w:lvlJc w:val="right"/>
      <w:pPr>
        <w:ind w:left="1830" w:hanging="180"/>
      </w:pPr>
    </w:lvl>
    <w:lvl w:ilvl="3" w:tplc="0413000F" w:tentative="1">
      <w:start w:val="1"/>
      <w:numFmt w:val="decimal"/>
      <w:lvlText w:val="%4."/>
      <w:lvlJc w:val="left"/>
      <w:pPr>
        <w:ind w:left="2550" w:hanging="360"/>
      </w:pPr>
    </w:lvl>
    <w:lvl w:ilvl="4" w:tplc="04130019" w:tentative="1">
      <w:start w:val="1"/>
      <w:numFmt w:val="lowerLetter"/>
      <w:lvlText w:val="%5."/>
      <w:lvlJc w:val="left"/>
      <w:pPr>
        <w:ind w:left="3270" w:hanging="360"/>
      </w:pPr>
    </w:lvl>
    <w:lvl w:ilvl="5" w:tplc="0413001B" w:tentative="1">
      <w:start w:val="1"/>
      <w:numFmt w:val="lowerRoman"/>
      <w:lvlText w:val="%6."/>
      <w:lvlJc w:val="right"/>
      <w:pPr>
        <w:ind w:left="3990" w:hanging="180"/>
      </w:pPr>
    </w:lvl>
    <w:lvl w:ilvl="6" w:tplc="0413000F" w:tentative="1">
      <w:start w:val="1"/>
      <w:numFmt w:val="decimal"/>
      <w:lvlText w:val="%7."/>
      <w:lvlJc w:val="left"/>
      <w:pPr>
        <w:ind w:left="4710" w:hanging="360"/>
      </w:pPr>
    </w:lvl>
    <w:lvl w:ilvl="7" w:tplc="04130019" w:tentative="1">
      <w:start w:val="1"/>
      <w:numFmt w:val="lowerLetter"/>
      <w:lvlText w:val="%8."/>
      <w:lvlJc w:val="left"/>
      <w:pPr>
        <w:ind w:left="5430" w:hanging="360"/>
      </w:pPr>
    </w:lvl>
    <w:lvl w:ilvl="8" w:tplc="0413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21C4233A"/>
    <w:multiLevelType w:val="hybridMultilevel"/>
    <w:tmpl w:val="C08AF8D0"/>
    <w:lvl w:ilvl="0" w:tplc="F38287E6">
      <w:start w:val="1"/>
      <w:numFmt w:val="decimal"/>
      <w:lvlText w:val="%1."/>
      <w:lvlJc w:val="left"/>
      <w:pPr>
        <w:ind w:left="752" w:hanging="360"/>
      </w:pPr>
      <w:rPr>
        <w:rFonts w:hint="default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D2C82"/>
    <w:multiLevelType w:val="singleLevel"/>
    <w:tmpl w:val="5CA82894"/>
    <w:lvl w:ilvl="0">
      <w:start w:val="2"/>
      <w:numFmt w:val="decimal"/>
      <w:pStyle w:val="Kop6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>
    <w:nsid w:val="55F3138A"/>
    <w:multiLevelType w:val="hybridMultilevel"/>
    <w:tmpl w:val="0F28B21A"/>
    <w:lvl w:ilvl="0" w:tplc="2C229F06">
      <w:start w:val="1"/>
      <w:numFmt w:val="lowerRoman"/>
      <w:lvlText w:val="(%1)"/>
      <w:lvlJc w:val="left"/>
      <w:pPr>
        <w:ind w:left="75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10" w:hanging="360"/>
      </w:pPr>
    </w:lvl>
    <w:lvl w:ilvl="2" w:tplc="0413001B" w:tentative="1">
      <w:start w:val="1"/>
      <w:numFmt w:val="lowerRoman"/>
      <w:lvlText w:val="%3."/>
      <w:lvlJc w:val="right"/>
      <w:pPr>
        <w:ind w:left="1830" w:hanging="180"/>
      </w:pPr>
    </w:lvl>
    <w:lvl w:ilvl="3" w:tplc="0413000F" w:tentative="1">
      <w:start w:val="1"/>
      <w:numFmt w:val="decimal"/>
      <w:lvlText w:val="%4."/>
      <w:lvlJc w:val="left"/>
      <w:pPr>
        <w:ind w:left="2550" w:hanging="360"/>
      </w:pPr>
    </w:lvl>
    <w:lvl w:ilvl="4" w:tplc="04130019" w:tentative="1">
      <w:start w:val="1"/>
      <w:numFmt w:val="lowerLetter"/>
      <w:lvlText w:val="%5."/>
      <w:lvlJc w:val="left"/>
      <w:pPr>
        <w:ind w:left="3270" w:hanging="360"/>
      </w:pPr>
    </w:lvl>
    <w:lvl w:ilvl="5" w:tplc="0413001B" w:tentative="1">
      <w:start w:val="1"/>
      <w:numFmt w:val="lowerRoman"/>
      <w:lvlText w:val="%6."/>
      <w:lvlJc w:val="right"/>
      <w:pPr>
        <w:ind w:left="3990" w:hanging="180"/>
      </w:pPr>
    </w:lvl>
    <w:lvl w:ilvl="6" w:tplc="0413000F" w:tentative="1">
      <w:start w:val="1"/>
      <w:numFmt w:val="decimal"/>
      <w:lvlText w:val="%7."/>
      <w:lvlJc w:val="left"/>
      <w:pPr>
        <w:ind w:left="4710" w:hanging="360"/>
      </w:pPr>
    </w:lvl>
    <w:lvl w:ilvl="7" w:tplc="04130019" w:tentative="1">
      <w:start w:val="1"/>
      <w:numFmt w:val="lowerLetter"/>
      <w:lvlText w:val="%8."/>
      <w:lvlJc w:val="left"/>
      <w:pPr>
        <w:ind w:left="5430" w:hanging="360"/>
      </w:pPr>
    </w:lvl>
    <w:lvl w:ilvl="8" w:tplc="0413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599318B3"/>
    <w:multiLevelType w:val="hybridMultilevel"/>
    <w:tmpl w:val="ED128296"/>
    <w:lvl w:ilvl="0" w:tplc="4BAA4EDE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1014" w:hanging="360"/>
      </w:pPr>
    </w:lvl>
    <w:lvl w:ilvl="2" w:tplc="0413001B" w:tentative="1">
      <w:start w:val="1"/>
      <w:numFmt w:val="lowerRoman"/>
      <w:lvlText w:val="%3."/>
      <w:lvlJc w:val="right"/>
      <w:pPr>
        <w:ind w:left="1734" w:hanging="180"/>
      </w:pPr>
    </w:lvl>
    <w:lvl w:ilvl="3" w:tplc="0413000F" w:tentative="1">
      <w:start w:val="1"/>
      <w:numFmt w:val="decimal"/>
      <w:lvlText w:val="%4."/>
      <w:lvlJc w:val="left"/>
      <w:pPr>
        <w:ind w:left="2454" w:hanging="360"/>
      </w:pPr>
    </w:lvl>
    <w:lvl w:ilvl="4" w:tplc="04130019" w:tentative="1">
      <w:start w:val="1"/>
      <w:numFmt w:val="lowerLetter"/>
      <w:lvlText w:val="%5."/>
      <w:lvlJc w:val="left"/>
      <w:pPr>
        <w:ind w:left="3174" w:hanging="360"/>
      </w:pPr>
    </w:lvl>
    <w:lvl w:ilvl="5" w:tplc="0413001B" w:tentative="1">
      <w:start w:val="1"/>
      <w:numFmt w:val="lowerRoman"/>
      <w:lvlText w:val="%6."/>
      <w:lvlJc w:val="right"/>
      <w:pPr>
        <w:ind w:left="3894" w:hanging="180"/>
      </w:pPr>
    </w:lvl>
    <w:lvl w:ilvl="6" w:tplc="0413000F" w:tentative="1">
      <w:start w:val="1"/>
      <w:numFmt w:val="decimal"/>
      <w:lvlText w:val="%7."/>
      <w:lvlJc w:val="left"/>
      <w:pPr>
        <w:ind w:left="4614" w:hanging="360"/>
      </w:pPr>
    </w:lvl>
    <w:lvl w:ilvl="7" w:tplc="04130019" w:tentative="1">
      <w:start w:val="1"/>
      <w:numFmt w:val="lowerLetter"/>
      <w:lvlText w:val="%8."/>
      <w:lvlJc w:val="left"/>
      <w:pPr>
        <w:ind w:left="5334" w:hanging="360"/>
      </w:pPr>
    </w:lvl>
    <w:lvl w:ilvl="8" w:tplc="0413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6F5D14B9"/>
    <w:multiLevelType w:val="hybridMultilevel"/>
    <w:tmpl w:val="C08AF8D0"/>
    <w:lvl w:ilvl="0" w:tplc="F38287E6">
      <w:start w:val="1"/>
      <w:numFmt w:val="decimal"/>
      <w:lvlText w:val="%1."/>
      <w:lvlJc w:val="left"/>
      <w:pPr>
        <w:ind w:left="752" w:hanging="360"/>
      </w:pPr>
      <w:rPr>
        <w:rFonts w:hint="default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776060"/>
    <w:multiLevelType w:val="multilevel"/>
    <w:tmpl w:val="F7A03EAE"/>
    <w:styleLink w:val="Radboudumcopsommingrapport"/>
    <w:lvl w:ilvl="0">
      <w:start w:val="1"/>
      <w:numFmt w:val="bullet"/>
      <w:lvlText w:val="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75005802"/>
    <w:multiLevelType w:val="multilevel"/>
    <w:tmpl w:val="F5EE7554"/>
    <w:styleLink w:val="Radboudumcrapport"/>
    <w:lvl w:ilvl="0">
      <w:start w:val="1"/>
      <w:numFmt w:val="decimal"/>
      <w:pStyle w:val="Kop1"/>
      <w:lvlText w:val="%1"/>
      <w:lvlJc w:val="right"/>
      <w:pPr>
        <w:ind w:left="227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27"/>
      </w:pPr>
      <w:rPr>
        <w:rFonts w:hint="default"/>
      </w:rPr>
    </w:lvl>
    <w:lvl w:ilvl="2">
      <w:start w:val="1"/>
      <w:numFmt w:val="decimal"/>
      <w:pStyle w:val="Kop3"/>
      <w:lvlText w:val="%3."/>
      <w:lvlJc w:val="left"/>
      <w:pPr>
        <w:ind w:left="567" w:hanging="567"/>
      </w:pPr>
      <w:rPr>
        <w:rFonts w:ascii="Calibri" w:eastAsia="Times New Roman" w:hAnsi="Calibri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753950AD"/>
    <w:multiLevelType w:val="multilevel"/>
    <w:tmpl w:val="12F25662"/>
    <w:styleLink w:val="Radboudumcagenda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75546428"/>
    <w:multiLevelType w:val="hybridMultilevel"/>
    <w:tmpl w:val="C08AF8D0"/>
    <w:lvl w:ilvl="0" w:tplc="F38287E6">
      <w:start w:val="1"/>
      <w:numFmt w:val="decimal"/>
      <w:lvlText w:val="%1."/>
      <w:lvlJc w:val="left"/>
      <w:pPr>
        <w:ind w:left="786" w:hanging="360"/>
      </w:pPr>
      <w:rPr>
        <w:rFonts w:hint="default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2A71E9"/>
    <w:multiLevelType w:val="multilevel"/>
    <w:tmpl w:val="D6D6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  <w:szCs w:val="18"/>
      </w:rPr>
    </w:lvl>
    <w:lvl w:ilvl="1">
      <w:start w:val="1"/>
      <w:numFmt w:val="decimal"/>
      <w:pStyle w:val="Kop2BijlageResetnumbering"/>
      <w:lvlText w:val="%1.%2"/>
      <w:lvlJc w:val="left"/>
      <w:pPr>
        <w:tabs>
          <w:tab w:val="num" w:pos="716"/>
        </w:tabs>
        <w:ind w:left="716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67"/>
        </w:tabs>
        <w:ind w:left="667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18"/>
        </w:tabs>
        <w:ind w:left="618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4"/>
        </w:tabs>
        <w:ind w:left="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35"/>
        </w:tabs>
        <w:ind w:left="8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6"/>
        </w:tabs>
        <w:ind w:left="11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97"/>
        </w:tabs>
        <w:ind w:left="10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8"/>
        </w:tabs>
        <w:ind w:left="1048" w:hanging="1440"/>
      </w:pPr>
      <w:rPr>
        <w:rFonts w:hint="default"/>
      </w:rPr>
    </w:lvl>
  </w:abstractNum>
  <w:num w:numId="1">
    <w:abstractNumId w:val="9"/>
  </w:num>
  <w:num w:numId="2">
    <w:abstractNumId w:val="8"/>
    <w:lvlOverride w:ilvl="0">
      <w:lvl w:ilvl="0">
        <w:start w:val="1"/>
        <w:numFmt w:val="decimal"/>
        <w:pStyle w:val="Kop1"/>
        <w:lvlText w:val="%1"/>
        <w:lvlJc w:val="right"/>
        <w:pPr>
          <w:ind w:left="2124" w:hanging="227"/>
        </w:pPr>
        <w:rPr>
          <w:rFonts w:hint="default"/>
          <w:b/>
          <w:i w:val="0"/>
          <w:sz w:val="2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right"/>
        <w:pPr>
          <w:ind w:left="2124" w:hanging="227"/>
        </w:pPr>
        <w:rPr>
          <w:rFonts w:hint="default"/>
        </w:rPr>
      </w:lvl>
    </w:lvlOverride>
    <w:lvlOverride w:ilvl="2">
      <w:lvl w:ilvl="2">
        <w:start w:val="1"/>
        <w:numFmt w:val="decimal"/>
        <w:pStyle w:val="Kop3"/>
        <w:lvlText w:val="%3."/>
        <w:lvlJc w:val="left"/>
        <w:pPr>
          <w:ind w:left="2691" w:hanging="567"/>
        </w:pPr>
        <w:rPr>
          <w:rFonts w:asciiTheme="minorHAnsi" w:eastAsiaTheme="majorEastAsia" w:hAnsiTheme="minorHAnsi" w:cstheme="majorBidi"/>
        </w:rPr>
      </w:lvl>
    </w:lvlOverride>
  </w:num>
  <w:num w:numId="3">
    <w:abstractNumId w:val="7"/>
  </w:num>
  <w:num w:numId="4">
    <w:abstractNumId w:val="3"/>
  </w:num>
  <w:num w:numId="5">
    <w:abstractNumId w:val="11"/>
  </w:num>
  <w:num w:numId="6">
    <w:abstractNumId w:val="8"/>
  </w:num>
  <w:num w:numId="7">
    <w:abstractNumId w:val="0"/>
  </w:num>
  <w:num w:numId="8">
    <w:abstractNumId w:val="5"/>
  </w:num>
  <w:num w:numId="9">
    <w:abstractNumId w:val="10"/>
  </w:num>
  <w:num w:numId="10">
    <w:abstractNumId w:val="4"/>
  </w:num>
  <w:num w:numId="11">
    <w:abstractNumId w:val="1"/>
  </w:num>
  <w:num w:numId="12">
    <w:abstractNumId w:val="6"/>
  </w:num>
  <w:num w:numId="13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E85505"/>
    <w:rsid w:val="00000563"/>
    <w:rsid w:val="0001453E"/>
    <w:rsid w:val="00017435"/>
    <w:rsid w:val="000268DD"/>
    <w:rsid w:val="000366F9"/>
    <w:rsid w:val="000372FE"/>
    <w:rsid w:val="00041006"/>
    <w:rsid w:val="00045E02"/>
    <w:rsid w:val="000521D6"/>
    <w:rsid w:val="00056539"/>
    <w:rsid w:val="00060C2C"/>
    <w:rsid w:val="000610F2"/>
    <w:rsid w:val="000934B8"/>
    <w:rsid w:val="00094D58"/>
    <w:rsid w:val="000A5990"/>
    <w:rsid w:val="000D3889"/>
    <w:rsid w:val="000D6C77"/>
    <w:rsid w:val="000F5222"/>
    <w:rsid w:val="000F6BA6"/>
    <w:rsid w:val="0010584A"/>
    <w:rsid w:val="00105E49"/>
    <w:rsid w:val="001067AD"/>
    <w:rsid w:val="00113E39"/>
    <w:rsid w:val="00114B61"/>
    <w:rsid w:val="001205BE"/>
    <w:rsid w:val="00132D9C"/>
    <w:rsid w:val="001423DC"/>
    <w:rsid w:val="00144715"/>
    <w:rsid w:val="001514CA"/>
    <w:rsid w:val="001560F5"/>
    <w:rsid w:val="00161256"/>
    <w:rsid w:val="001674FF"/>
    <w:rsid w:val="00171623"/>
    <w:rsid w:val="001738F7"/>
    <w:rsid w:val="0017516B"/>
    <w:rsid w:val="0017755D"/>
    <w:rsid w:val="00183855"/>
    <w:rsid w:val="00184300"/>
    <w:rsid w:val="00186178"/>
    <w:rsid w:val="00187704"/>
    <w:rsid w:val="001911F6"/>
    <w:rsid w:val="00192F71"/>
    <w:rsid w:val="00196620"/>
    <w:rsid w:val="001C72FC"/>
    <w:rsid w:val="001D19B3"/>
    <w:rsid w:val="001D1F4F"/>
    <w:rsid w:val="001D313E"/>
    <w:rsid w:val="001D6DA2"/>
    <w:rsid w:val="001E5246"/>
    <w:rsid w:val="001E53DF"/>
    <w:rsid w:val="001F0C18"/>
    <w:rsid w:val="001F1011"/>
    <w:rsid w:val="001F3B1B"/>
    <w:rsid w:val="001F4207"/>
    <w:rsid w:val="001F4DE2"/>
    <w:rsid w:val="00200DB9"/>
    <w:rsid w:val="00203EA9"/>
    <w:rsid w:val="002058E9"/>
    <w:rsid w:val="00210100"/>
    <w:rsid w:val="00220400"/>
    <w:rsid w:val="00226515"/>
    <w:rsid w:val="00226FB9"/>
    <w:rsid w:val="0023290B"/>
    <w:rsid w:val="00232A97"/>
    <w:rsid w:val="00233616"/>
    <w:rsid w:val="00235BB7"/>
    <w:rsid w:val="00240474"/>
    <w:rsid w:val="002419E6"/>
    <w:rsid w:val="002533C2"/>
    <w:rsid w:val="00254E9E"/>
    <w:rsid w:val="00255D10"/>
    <w:rsid w:val="002612F9"/>
    <w:rsid w:val="0028751B"/>
    <w:rsid w:val="00293634"/>
    <w:rsid w:val="00295500"/>
    <w:rsid w:val="002B0517"/>
    <w:rsid w:val="002B67E0"/>
    <w:rsid w:val="002C6F1C"/>
    <w:rsid w:val="002D0713"/>
    <w:rsid w:val="002D394B"/>
    <w:rsid w:val="002D57DA"/>
    <w:rsid w:val="002D5817"/>
    <w:rsid w:val="002E0F4E"/>
    <w:rsid w:val="002E1CA4"/>
    <w:rsid w:val="002F5962"/>
    <w:rsid w:val="0030424F"/>
    <w:rsid w:val="00314A51"/>
    <w:rsid w:val="0032291E"/>
    <w:rsid w:val="00331DA9"/>
    <w:rsid w:val="003320F1"/>
    <w:rsid w:val="003351F9"/>
    <w:rsid w:val="00335F3D"/>
    <w:rsid w:val="00341254"/>
    <w:rsid w:val="00345927"/>
    <w:rsid w:val="00347BF7"/>
    <w:rsid w:val="00354255"/>
    <w:rsid w:val="00355138"/>
    <w:rsid w:val="00360FDB"/>
    <w:rsid w:val="00363E3F"/>
    <w:rsid w:val="00374766"/>
    <w:rsid w:val="00380411"/>
    <w:rsid w:val="0038784F"/>
    <w:rsid w:val="00390258"/>
    <w:rsid w:val="0039049B"/>
    <w:rsid w:val="00391B9A"/>
    <w:rsid w:val="003A649F"/>
    <w:rsid w:val="003C1E79"/>
    <w:rsid w:val="003C61E1"/>
    <w:rsid w:val="003D6480"/>
    <w:rsid w:val="003E2820"/>
    <w:rsid w:val="003F11FD"/>
    <w:rsid w:val="003F48AA"/>
    <w:rsid w:val="003F4987"/>
    <w:rsid w:val="00401F1E"/>
    <w:rsid w:val="00413001"/>
    <w:rsid w:val="00416B2A"/>
    <w:rsid w:val="00417FA6"/>
    <w:rsid w:val="004208A1"/>
    <w:rsid w:val="00421E3D"/>
    <w:rsid w:val="0042498E"/>
    <w:rsid w:val="0042605B"/>
    <w:rsid w:val="004305FA"/>
    <w:rsid w:val="00437D6D"/>
    <w:rsid w:val="0044251F"/>
    <w:rsid w:val="004505E1"/>
    <w:rsid w:val="0045090F"/>
    <w:rsid w:val="004725C6"/>
    <w:rsid w:val="00473501"/>
    <w:rsid w:val="0049085D"/>
    <w:rsid w:val="00497046"/>
    <w:rsid w:val="004A0897"/>
    <w:rsid w:val="004A6533"/>
    <w:rsid w:val="004B3FBB"/>
    <w:rsid w:val="004B55EA"/>
    <w:rsid w:val="004B59B4"/>
    <w:rsid w:val="004B6870"/>
    <w:rsid w:val="004D2775"/>
    <w:rsid w:val="004E3C9D"/>
    <w:rsid w:val="004E3DFE"/>
    <w:rsid w:val="004E75EC"/>
    <w:rsid w:val="004F2F32"/>
    <w:rsid w:val="004F3D1D"/>
    <w:rsid w:val="004F6517"/>
    <w:rsid w:val="00502F04"/>
    <w:rsid w:val="00503420"/>
    <w:rsid w:val="00513C57"/>
    <w:rsid w:val="0051758A"/>
    <w:rsid w:val="00522C0B"/>
    <w:rsid w:val="00524AEE"/>
    <w:rsid w:val="00526CDA"/>
    <w:rsid w:val="005318FC"/>
    <w:rsid w:val="0054059F"/>
    <w:rsid w:val="005464B0"/>
    <w:rsid w:val="00547FA2"/>
    <w:rsid w:val="00551E56"/>
    <w:rsid w:val="0056169D"/>
    <w:rsid w:val="005636A3"/>
    <w:rsid w:val="005653E2"/>
    <w:rsid w:val="00571DA5"/>
    <w:rsid w:val="00575727"/>
    <w:rsid w:val="005760EF"/>
    <w:rsid w:val="0057730B"/>
    <w:rsid w:val="00577E3A"/>
    <w:rsid w:val="005853DE"/>
    <w:rsid w:val="005861DB"/>
    <w:rsid w:val="005861E8"/>
    <w:rsid w:val="00587A09"/>
    <w:rsid w:val="00594111"/>
    <w:rsid w:val="005A7E51"/>
    <w:rsid w:val="005B07F2"/>
    <w:rsid w:val="005B6413"/>
    <w:rsid w:val="005B6431"/>
    <w:rsid w:val="005B67A2"/>
    <w:rsid w:val="005B6F2D"/>
    <w:rsid w:val="005C1B69"/>
    <w:rsid w:val="005C5DC1"/>
    <w:rsid w:val="005D4E08"/>
    <w:rsid w:val="005D78C4"/>
    <w:rsid w:val="005E1556"/>
    <w:rsid w:val="005E50DE"/>
    <w:rsid w:val="005E5E6C"/>
    <w:rsid w:val="005F18D9"/>
    <w:rsid w:val="005F3E10"/>
    <w:rsid w:val="00603204"/>
    <w:rsid w:val="0060384B"/>
    <w:rsid w:val="00606496"/>
    <w:rsid w:val="00606E0A"/>
    <w:rsid w:val="00611A24"/>
    <w:rsid w:val="0061367D"/>
    <w:rsid w:val="00613A4B"/>
    <w:rsid w:val="006168DD"/>
    <w:rsid w:val="00630B90"/>
    <w:rsid w:val="006416A6"/>
    <w:rsid w:val="0065429B"/>
    <w:rsid w:val="006551F1"/>
    <w:rsid w:val="00656EBE"/>
    <w:rsid w:val="00664DDD"/>
    <w:rsid w:val="00673A96"/>
    <w:rsid w:val="0068165A"/>
    <w:rsid w:val="00685046"/>
    <w:rsid w:val="00687681"/>
    <w:rsid w:val="006906D9"/>
    <w:rsid w:val="00691BEB"/>
    <w:rsid w:val="006A208A"/>
    <w:rsid w:val="006B0669"/>
    <w:rsid w:val="006C4AB8"/>
    <w:rsid w:val="006D4279"/>
    <w:rsid w:val="006D4BCC"/>
    <w:rsid w:val="006F2AAB"/>
    <w:rsid w:val="006F45BA"/>
    <w:rsid w:val="006F7363"/>
    <w:rsid w:val="007038BB"/>
    <w:rsid w:val="00711CFC"/>
    <w:rsid w:val="00716A47"/>
    <w:rsid w:val="00730725"/>
    <w:rsid w:val="007469C1"/>
    <w:rsid w:val="0074745D"/>
    <w:rsid w:val="00747CAD"/>
    <w:rsid w:val="007555DC"/>
    <w:rsid w:val="007672DA"/>
    <w:rsid w:val="00772F74"/>
    <w:rsid w:val="0077503B"/>
    <w:rsid w:val="00775A11"/>
    <w:rsid w:val="00777D52"/>
    <w:rsid w:val="00783774"/>
    <w:rsid w:val="00785ADF"/>
    <w:rsid w:val="007911A8"/>
    <w:rsid w:val="0079177F"/>
    <w:rsid w:val="00792CD4"/>
    <w:rsid w:val="007979FF"/>
    <w:rsid w:val="007A7FBB"/>
    <w:rsid w:val="007B03DD"/>
    <w:rsid w:val="007D03AE"/>
    <w:rsid w:val="007D4716"/>
    <w:rsid w:val="007D6536"/>
    <w:rsid w:val="007E53C2"/>
    <w:rsid w:val="007E7D37"/>
    <w:rsid w:val="007F6278"/>
    <w:rsid w:val="007F7B89"/>
    <w:rsid w:val="00806995"/>
    <w:rsid w:val="00812319"/>
    <w:rsid w:val="00817F86"/>
    <w:rsid w:val="00824420"/>
    <w:rsid w:val="0083027F"/>
    <w:rsid w:val="00836AB6"/>
    <w:rsid w:val="00855C0C"/>
    <w:rsid w:val="00856719"/>
    <w:rsid w:val="00863DE5"/>
    <w:rsid w:val="00866F1A"/>
    <w:rsid w:val="00873A0E"/>
    <w:rsid w:val="00874245"/>
    <w:rsid w:val="00883C42"/>
    <w:rsid w:val="00891DC0"/>
    <w:rsid w:val="008A5644"/>
    <w:rsid w:val="008B0BB6"/>
    <w:rsid w:val="008C1884"/>
    <w:rsid w:val="008C53D0"/>
    <w:rsid w:val="008C74E9"/>
    <w:rsid w:val="008C7C3D"/>
    <w:rsid w:val="008D11E0"/>
    <w:rsid w:val="008D2268"/>
    <w:rsid w:val="008E21E5"/>
    <w:rsid w:val="008F44B2"/>
    <w:rsid w:val="0090116E"/>
    <w:rsid w:val="00911CEC"/>
    <w:rsid w:val="00913226"/>
    <w:rsid w:val="00923E10"/>
    <w:rsid w:val="00935201"/>
    <w:rsid w:val="00953780"/>
    <w:rsid w:val="009561FC"/>
    <w:rsid w:val="00961FF9"/>
    <w:rsid w:val="00980061"/>
    <w:rsid w:val="00995576"/>
    <w:rsid w:val="00996DFF"/>
    <w:rsid w:val="0099757B"/>
    <w:rsid w:val="009A5148"/>
    <w:rsid w:val="009A6CF3"/>
    <w:rsid w:val="009B4271"/>
    <w:rsid w:val="009C4DB9"/>
    <w:rsid w:val="009E139E"/>
    <w:rsid w:val="009E75F7"/>
    <w:rsid w:val="009F328C"/>
    <w:rsid w:val="00A0652F"/>
    <w:rsid w:val="00A37470"/>
    <w:rsid w:val="00A37CF0"/>
    <w:rsid w:val="00A443DB"/>
    <w:rsid w:val="00A50121"/>
    <w:rsid w:val="00A50653"/>
    <w:rsid w:val="00A525E6"/>
    <w:rsid w:val="00A53FC9"/>
    <w:rsid w:val="00A600CA"/>
    <w:rsid w:val="00A615E9"/>
    <w:rsid w:val="00A61FCC"/>
    <w:rsid w:val="00A648A2"/>
    <w:rsid w:val="00A71FBD"/>
    <w:rsid w:val="00A906E7"/>
    <w:rsid w:val="00A908C5"/>
    <w:rsid w:val="00A9274A"/>
    <w:rsid w:val="00A94452"/>
    <w:rsid w:val="00AA35EA"/>
    <w:rsid w:val="00AB2A93"/>
    <w:rsid w:val="00AB45F5"/>
    <w:rsid w:val="00AB7205"/>
    <w:rsid w:val="00AC50C5"/>
    <w:rsid w:val="00AD2D54"/>
    <w:rsid w:val="00AD504E"/>
    <w:rsid w:val="00AD5F51"/>
    <w:rsid w:val="00AE6EDC"/>
    <w:rsid w:val="00AF7DAF"/>
    <w:rsid w:val="00B05C45"/>
    <w:rsid w:val="00B06A4F"/>
    <w:rsid w:val="00B070D9"/>
    <w:rsid w:val="00B0750C"/>
    <w:rsid w:val="00B1040C"/>
    <w:rsid w:val="00B11185"/>
    <w:rsid w:val="00B118E5"/>
    <w:rsid w:val="00B11A27"/>
    <w:rsid w:val="00B160D8"/>
    <w:rsid w:val="00B163AA"/>
    <w:rsid w:val="00B222CD"/>
    <w:rsid w:val="00B255E1"/>
    <w:rsid w:val="00B25764"/>
    <w:rsid w:val="00B25F4F"/>
    <w:rsid w:val="00B31D6B"/>
    <w:rsid w:val="00B42C7C"/>
    <w:rsid w:val="00B46208"/>
    <w:rsid w:val="00B468F1"/>
    <w:rsid w:val="00B70644"/>
    <w:rsid w:val="00B73B13"/>
    <w:rsid w:val="00B75FA4"/>
    <w:rsid w:val="00B7744B"/>
    <w:rsid w:val="00B81F87"/>
    <w:rsid w:val="00B91B93"/>
    <w:rsid w:val="00B92AA7"/>
    <w:rsid w:val="00B94956"/>
    <w:rsid w:val="00B97FCB"/>
    <w:rsid w:val="00BA1802"/>
    <w:rsid w:val="00BA27CE"/>
    <w:rsid w:val="00BA5775"/>
    <w:rsid w:val="00BA674A"/>
    <w:rsid w:val="00BA6B27"/>
    <w:rsid w:val="00BC0354"/>
    <w:rsid w:val="00BE0401"/>
    <w:rsid w:val="00BE57F1"/>
    <w:rsid w:val="00BE7E38"/>
    <w:rsid w:val="00C016DA"/>
    <w:rsid w:val="00C04376"/>
    <w:rsid w:val="00C06E08"/>
    <w:rsid w:val="00C17757"/>
    <w:rsid w:val="00C2787D"/>
    <w:rsid w:val="00C34391"/>
    <w:rsid w:val="00C368B2"/>
    <w:rsid w:val="00C517C2"/>
    <w:rsid w:val="00C56147"/>
    <w:rsid w:val="00C72F48"/>
    <w:rsid w:val="00C74A4C"/>
    <w:rsid w:val="00C82251"/>
    <w:rsid w:val="00C8326F"/>
    <w:rsid w:val="00C83FB2"/>
    <w:rsid w:val="00C872E2"/>
    <w:rsid w:val="00C879BD"/>
    <w:rsid w:val="00C95D0A"/>
    <w:rsid w:val="00CA199E"/>
    <w:rsid w:val="00CA5C47"/>
    <w:rsid w:val="00CA7CB3"/>
    <w:rsid w:val="00CB414D"/>
    <w:rsid w:val="00CB53A9"/>
    <w:rsid w:val="00CB60BB"/>
    <w:rsid w:val="00CC069D"/>
    <w:rsid w:val="00CE7021"/>
    <w:rsid w:val="00CE786D"/>
    <w:rsid w:val="00CF24C1"/>
    <w:rsid w:val="00D1246A"/>
    <w:rsid w:val="00D13477"/>
    <w:rsid w:val="00D15842"/>
    <w:rsid w:val="00D1791A"/>
    <w:rsid w:val="00D201FB"/>
    <w:rsid w:val="00D253B8"/>
    <w:rsid w:val="00D317B9"/>
    <w:rsid w:val="00D3561B"/>
    <w:rsid w:val="00D35E71"/>
    <w:rsid w:val="00D36D6F"/>
    <w:rsid w:val="00D409EB"/>
    <w:rsid w:val="00D50B7C"/>
    <w:rsid w:val="00D5126C"/>
    <w:rsid w:val="00D60DDD"/>
    <w:rsid w:val="00D6106D"/>
    <w:rsid w:val="00D6109D"/>
    <w:rsid w:val="00D67DDF"/>
    <w:rsid w:val="00D7118D"/>
    <w:rsid w:val="00D85A8F"/>
    <w:rsid w:val="00D873B4"/>
    <w:rsid w:val="00D97825"/>
    <w:rsid w:val="00DB34E8"/>
    <w:rsid w:val="00DB5AE0"/>
    <w:rsid w:val="00DB5C68"/>
    <w:rsid w:val="00DB7259"/>
    <w:rsid w:val="00DC285D"/>
    <w:rsid w:val="00DC2D7C"/>
    <w:rsid w:val="00DC2DF5"/>
    <w:rsid w:val="00DC4FA5"/>
    <w:rsid w:val="00DC515C"/>
    <w:rsid w:val="00DD4948"/>
    <w:rsid w:val="00DE491F"/>
    <w:rsid w:val="00DE50E7"/>
    <w:rsid w:val="00DF0937"/>
    <w:rsid w:val="00DF0DC7"/>
    <w:rsid w:val="00E00F70"/>
    <w:rsid w:val="00E03669"/>
    <w:rsid w:val="00E14AF2"/>
    <w:rsid w:val="00E326C4"/>
    <w:rsid w:val="00E36168"/>
    <w:rsid w:val="00E43EA7"/>
    <w:rsid w:val="00E46667"/>
    <w:rsid w:val="00E502DE"/>
    <w:rsid w:val="00E549FB"/>
    <w:rsid w:val="00E55A77"/>
    <w:rsid w:val="00E569B7"/>
    <w:rsid w:val="00E60A43"/>
    <w:rsid w:val="00E629F8"/>
    <w:rsid w:val="00E64404"/>
    <w:rsid w:val="00E702D9"/>
    <w:rsid w:val="00E71E79"/>
    <w:rsid w:val="00E7236D"/>
    <w:rsid w:val="00E75D0C"/>
    <w:rsid w:val="00E82E9F"/>
    <w:rsid w:val="00E85505"/>
    <w:rsid w:val="00E90BCE"/>
    <w:rsid w:val="00EA0CE8"/>
    <w:rsid w:val="00EA3FE6"/>
    <w:rsid w:val="00EB3362"/>
    <w:rsid w:val="00EC661F"/>
    <w:rsid w:val="00ED4619"/>
    <w:rsid w:val="00EE2955"/>
    <w:rsid w:val="00EF3FCB"/>
    <w:rsid w:val="00F0353A"/>
    <w:rsid w:val="00F0430A"/>
    <w:rsid w:val="00F1269A"/>
    <w:rsid w:val="00F13D67"/>
    <w:rsid w:val="00F17AB8"/>
    <w:rsid w:val="00F21E12"/>
    <w:rsid w:val="00F22CD5"/>
    <w:rsid w:val="00F25F57"/>
    <w:rsid w:val="00F35CDA"/>
    <w:rsid w:val="00F43BA3"/>
    <w:rsid w:val="00F51EA5"/>
    <w:rsid w:val="00F51EF2"/>
    <w:rsid w:val="00F60776"/>
    <w:rsid w:val="00F6678F"/>
    <w:rsid w:val="00F679C0"/>
    <w:rsid w:val="00F75F19"/>
    <w:rsid w:val="00F761E5"/>
    <w:rsid w:val="00F776CC"/>
    <w:rsid w:val="00F86B18"/>
    <w:rsid w:val="00F91B42"/>
    <w:rsid w:val="00FA5F85"/>
    <w:rsid w:val="00FB0E43"/>
    <w:rsid w:val="00FB2196"/>
    <w:rsid w:val="00FB44B3"/>
    <w:rsid w:val="00FB6D18"/>
    <w:rsid w:val="00FB6FAE"/>
    <w:rsid w:val="00FC5F2F"/>
    <w:rsid w:val="00FC703E"/>
    <w:rsid w:val="00FD105A"/>
    <w:rsid w:val="00FD34E9"/>
    <w:rsid w:val="00FE0E5A"/>
    <w:rsid w:val="00FF000D"/>
    <w:rsid w:val="00FF4F25"/>
    <w:rsid w:val="00FF6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8D11E0"/>
    <w:pPr>
      <w:spacing w:line="255" w:lineRule="atLeast"/>
    </w:pPr>
    <w:rPr>
      <w:szCs w:val="22"/>
      <w:lang w:eastAsia="en-US"/>
    </w:rPr>
  </w:style>
  <w:style w:type="paragraph" w:styleId="Kop1">
    <w:name w:val="heading 1"/>
    <w:basedOn w:val="Standaard"/>
    <w:next w:val="stlParagraafKop"/>
    <w:link w:val="Kop1Char"/>
    <w:qFormat/>
    <w:rsid w:val="0099757B"/>
    <w:pPr>
      <w:keepNext/>
      <w:keepLines/>
      <w:numPr>
        <w:numId w:val="2"/>
      </w:numPr>
      <w:spacing w:line="360" w:lineRule="exact"/>
      <w:outlineLvl w:val="0"/>
    </w:pPr>
    <w:rPr>
      <w:rFonts w:eastAsia="Times New Roman"/>
      <w:b/>
      <w:bCs/>
      <w:sz w:val="22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401F1E"/>
    <w:pPr>
      <w:keepNext/>
      <w:keepLines/>
      <w:numPr>
        <w:ilvl w:val="1"/>
        <w:numId w:val="2"/>
      </w:numPr>
      <w:ind w:left="511"/>
      <w:outlineLvl w:val="1"/>
    </w:pPr>
    <w:rPr>
      <w:rFonts w:eastAsia="Times New Roman"/>
      <w:b/>
      <w:bCs/>
      <w:sz w:val="22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401F1E"/>
    <w:pPr>
      <w:keepNext/>
      <w:keepLines/>
      <w:numPr>
        <w:ilvl w:val="2"/>
        <w:numId w:val="2"/>
      </w:numPr>
      <w:outlineLvl w:val="2"/>
    </w:pPr>
    <w:rPr>
      <w:rFonts w:eastAsia="Times New Roman"/>
      <w:b/>
      <w:bCs/>
    </w:rPr>
  </w:style>
  <w:style w:type="paragraph" w:styleId="Kop4">
    <w:name w:val="heading 4"/>
    <w:basedOn w:val="Standaard"/>
    <w:next w:val="Standaard"/>
    <w:link w:val="Kop4Char"/>
    <w:qFormat/>
    <w:rsid w:val="00E85505"/>
    <w:pPr>
      <w:keepNext/>
      <w:keepLines/>
      <w:widowControl w:val="0"/>
      <w:suppressAutoHyphens/>
      <w:spacing w:line="240" w:lineRule="auto"/>
      <w:outlineLvl w:val="3"/>
    </w:pPr>
    <w:rPr>
      <w:rFonts w:ascii="Univers" w:eastAsia="Times New Roman" w:hAnsi="Univers"/>
      <w:b/>
      <w:spacing w:val="-2"/>
      <w:sz w:val="22"/>
      <w:szCs w:val="20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E85505"/>
    <w:pPr>
      <w:keepNext/>
      <w:tabs>
        <w:tab w:val="left" w:pos="567"/>
      </w:tabs>
      <w:spacing w:line="240" w:lineRule="auto"/>
      <w:jc w:val="both"/>
      <w:outlineLvl w:val="4"/>
    </w:pPr>
    <w:rPr>
      <w:rFonts w:ascii="Times New Roman" w:eastAsia="Times New Roman" w:hAnsi="Times New Roman"/>
      <w:b/>
      <w:sz w:val="22"/>
      <w:szCs w:val="24"/>
    </w:rPr>
  </w:style>
  <w:style w:type="paragraph" w:styleId="Kop6">
    <w:name w:val="heading 6"/>
    <w:basedOn w:val="Standaard"/>
    <w:next w:val="Standaard"/>
    <w:link w:val="Kop6Char"/>
    <w:qFormat/>
    <w:rsid w:val="00E85505"/>
    <w:pPr>
      <w:keepNext/>
      <w:widowControl w:val="0"/>
      <w:numPr>
        <w:numId w:val="4"/>
      </w:numPr>
      <w:tabs>
        <w:tab w:val="left" w:pos="852"/>
        <w:tab w:val="left" w:pos="1135"/>
        <w:tab w:val="left" w:pos="1440"/>
        <w:tab w:val="left" w:pos="2073"/>
        <w:tab w:val="left" w:pos="7626"/>
        <w:tab w:val="left" w:pos="8060"/>
      </w:tabs>
      <w:suppressAutoHyphens/>
      <w:spacing w:line="240" w:lineRule="auto"/>
      <w:outlineLvl w:val="5"/>
    </w:pPr>
    <w:rPr>
      <w:rFonts w:ascii="Univers" w:eastAsia="Times New Roman" w:hAnsi="Univers"/>
      <w:b/>
      <w:i/>
      <w:spacing w:val="-2"/>
      <w:sz w:val="22"/>
      <w:szCs w:val="20"/>
      <w:u w:val="single"/>
      <w:lang w:eastAsia="nl-NL"/>
    </w:rPr>
  </w:style>
  <w:style w:type="paragraph" w:styleId="Kop7">
    <w:name w:val="heading 7"/>
    <w:basedOn w:val="Standaard"/>
    <w:next w:val="Standaard"/>
    <w:link w:val="Kop7Char"/>
    <w:qFormat/>
    <w:rsid w:val="00E85505"/>
    <w:pPr>
      <w:keepNext/>
      <w:tabs>
        <w:tab w:val="left" w:pos="2250"/>
      </w:tabs>
      <w:spacing w:line="240" w:lineRule="auto"/>
      <w:outlineLvl w:val="6"/>
    </w:pPr>
    <w:rPr>
      <w:rFonts w:ascii="Times New Roman" w:eastAsia="Times New Roman" w:hAnsi="Times New Roman"/>
      <w:b/>
      <w:bCs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lContactGegevens">
    <w:name w:val="stlContactGegevens"/>
    <w:qFormat/>
    <w:rsid w:val="00587A09"/>
    <w:pPr>
      <w:spacing w:line="255" w:lineRule="exact"/>
    </w:pPr>
    <w:rPr>
      <w:sz w:val="17"/>
      <w:szCs w:val="22"/>
      <w:lang w:eastAsia="en-US"/>
    </w:rPr>
  </w:style>
  <w:style w:type="character" w:customStyle="1" w:styleId="stlContactGegevensKop">
    <w:name w:val="stlContactGegevensKop"/>
    <w:uiPriority w:val="1"/>
    <w:qFormat/>
    <w:rsid w:val="00210100"/>
    <w:rPr>
      <w:b/>
    </w:rPr>
  </w:style>
  <w:style w:type="paragraph" w:customStyle="1" w:styleId="stlClassificering">
    <w:name w:val="stlClassificering"/>
    <w:qFormat/>
    <w:rsid w:val="00AD2D54"/>
    <w:pPr>
      <w:spacing w:before="57" w:line="255" w:lineRule="exact"/>
    </w:pPr>
    <w:rPr>
      <w:b/>
      <w:caps/>
      <w:szCs w:val="22"/>
      <w:lang w:eastAsia="en-US"/>
    </w:rPr>
  </w:style>
  <w:style w:type="table" w:styleId="Tabelraster">
    <w:name w:val="Table Grid"/>
    <w:basedOn w:val="Standaardtabel"/>
    <w:uiPriority w:val="59"/>
    <w:rsid w:val="008123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AD2D5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D2D54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AD2D5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D2D54"/>
    <w:rPr>
      <w:sz w:val="20"/>
    </w:rPr>
  </w:style>
  <w:style w:type="character" w:customStyle="1" w:styleId="stlDatum">
    <w:name w:val="stlDatum"/>
    <w:uiPriority w:val="1"/>
    <w:qFormat/>
    <w:rsid w:val="00497046"/>
  </w:style>
  <w:style w:type="character" w:customStyle="1" w:styleId="stlKenmerk">
    <w:name w:val="stlKenmerk"/>
    <w:uiPriority w:val="1"/>
    <w:qFormat/>
    <w:rsid w:val="00497046"/>
  </w:style>
  <w:style w:type="character" w:styleId="Hyperlink">
    <w:name w:val="Hyperlink"/>
    <w:basedOn w:val="Standaardalinea-lettertype"/>
    <w:uiPriority w:val="99"/>
    <w:unhideWhenUsed/>
    <w:rsid w:val="00953780"/>
    <w:rPr>
      <w:color w:val="0000FF"/>
      <w:u w:val="single"/>
    </w:rPr>
  </w:style>
  <w:style w:type="paragraph" w:customStyle="1" w:styleId="stlDocumentTitel">
    <w:name w:val="stlDocumentTitel"/>
    <w:qFormat/>
    <w:rsid w:val="00687681"/>
    <w:pPr>
      <w:spacing w:line="383" w:lineRule="exact"/>
    </w:pPr>
    <w:rPr>
      <w:sz w:val="36"/>
      <w:szCs w:val="22"/>
      <w:lang w:eastAsia="en-US"/>
    </w:rPr>
  </w:style>
  <w:style w:type="paragraph" w:customStyle="1" w:styleId="stlParagraafKop">
    <w:name w:val="stlParagraafKop"/>
    <w:qFormat/>
    <w:rsid w:val="00DF0DC7"/>
    <w:pPr>
      <w:spacing w:line="255" w:lineRule="atLeast"/>
    </w:pPr>
    <w:rPr>
      <w:b/>
      <w:szCs w:val="22"/>
      <w:lang w:eastAsia="en-US"/>
    </w:rPr>
  </w:style>
  <w:style w:type="character" w:customStyle="1" w:styleId="Kop2Char">
    <w:name w:val="Kop 2 Char"/>
    <w:basedOn w:val="Standaardalinea-lettertype"/>
    <w:link w:val="Kop2"/>
    <w:rsid w:val="00401F1E"/>
    <w:rPr>
      <w:rFonts w:eastAsia="Times New Roman"/>
      <w:b/>
      <w:bCs/>
      <w:sz w:val="22"/>
      <w:szCs w:val="26"/>
      <w:lang w:eastAsia="en-US"/>
    </w:rPr>
  </w:style>
  <w:style w:type="numbering" w:customStyle="1" w:styleId="Radboudumcagenda">
    <w:name w:val="Radboudumc_agenda"/>
    <w:basedOn w:val="Geenlijst"/>
    <w:uiPriority w:val="99"/>
    <w:rsid w:val="00923E10"/>
    <w:pPr>
      <w:numPr>
        <w:numId w:val="1"/>
      </w:numPr>
    </w:pPr>
  </w:style>
  <w:style w:type="character" w:customStyle="1" w:styleId="Kop1Char">
    <w:name w:val="Kop 1 Char"/>
    <w:basedOn w:val="Standaardalinea-lettertype"/>
    <w:link w:val="Kop1"/>
    <w:rsid w:val="0099757B"/>
    <w:rPr>
      <w:rFonts w:eastAsia="Times New Roman"/>
      <w:b/>
      <w:bCs/>
      <w:sz w:val="22"/>
      <w:szCs w:val="28"/>
      <w:lang w:eastAsia="en-US"/>
    </w:rPr>
  </w:style>
  <w:style w:type="paragraph" w:customStyle="1" w:styleId="stlAgenda">
    <w:name w:val="stlAgenda"/>
    <w:basedOn w:val="Standaard"/>
    <w:qFormat/>
    <w:rsid w:val="00A37CF0"/>
    <w:pPr>
      <w:ind w:left="397"/>
    </w:pPr>
  </w:style>
  <w:style w:type="paragraph" w:customStyle="1" w:styleId="stlActielijst">
    <w:name w:val="stlActielijst"/>
    <w:basedOn w:val="Standaard"/>
    <w:qFormat/>
    <w:rsid w:val="005F18D9"/>
    <w:rPr>
      <w:sz w:val="24"/>
    </w:rPr>
  </w:style>
  <w:style w:type="paragraph" w:customStyle="1" w:styleId="stlTitel">
    <w:name w:val="stlTitel"/>
    <w:qFormat/>
    <w:rsid w:val="00824420"/>
    <w:pPr>
      <w:spacing w:line="510" w:lineRule="exact"/>
    </w:pPr>
    <w:rPr>
      <w:sz w:val="48"/>
      <w:szCs w:val="22"/>
      <w:lang w:eastAsia="en-US"/>
    </w:rPr>
  </w:style>
  <w:style w:type="paragraph" w:customStyle="1" w:styleId="stlSubtitel">
    <w:name w:val="stlSubtitel"/>
    <w:qFormat/>
    <w:rsid w:val="00824420"/>
    <w:pPr>
      <w:spacing w:line="320" w:lineRule="exact"/>
    </w:pPr>
    <w:rPr>
      <w:sz w:val="28"/>
      <w:szCs w:val="22"/>
      <w:lang w:eastAsia="en-US"/>
    </w:rPr>
  </w:style>
  <w:style w:type="paragraph" w:customStyle="1" w:styleId="stlInhoudsopgave">
    <w:name w:val="stlInhoudsopgave"/>
    <w:qFormat/>
    <w:rsid w:val="00923E10"/>
    <w:pPr>
      <w:spacing w:after="240" w:line="360" w:lineRule="exact"/>
    </w:pPr>
    <w:rPr>
      <w:sz w:val="36"/>
      <w:szCs w:val="22"/>
      <w:lang w:eastAsia="en-US"/>
    </w:rPr>
  </w:style>
  <w:style w:type="character" w:customStyle="1" w:styleId="Kop3Char">
    <w:name w:val="Kop 3 Char"/>
    <w:basedOn w:val="Standaardalinea-lettertype"/>
    <w:link w:val="Kop3"/>
    <w:rsid w:val="00401F1E"/>
    <w:rPr>
      <w:rFonts w:eastAsia="Times New Roman"/>
      <w:b/>
      <w:bCs/>
      <w:szCs w:val="22"/>
      <w:lang w:eastAsia="en-US"/>
    </w:rPr>
  </w:style>
  <w:style w:type="numbering" w:customStyle="1" w:styleId="Radboudumcrapport">
    <w:name w:val="Radboudumc_rapport"/>
    <w:basedOn w:val="Geenlijst"/>
    <w:uiPriority w:val="99"/>
    <w:rsid w:val="00C17757"/>
    <w:pPr>
      <w:numPr>
        <w:numId w:val="6"/>
      </w:numPr>
    </w:pPr>
  </w:style>
  <w:style w:type="paragraph" w:customStyle="1" w:styleId="stlSubsubparagraafKop">
    <w:name w:val="stlSubsubparagraafKop"/>
    <w:basedOn w:val="Standaard"/>
    <w:next w:val="Standaard"/>
    <w:qFormat/>
    <w:rsid w:val="0061367D"/>
    <w:rPr>
      <w:i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D15842"/>
    <w:pPr>
      <w:tabs>
        <w:tab w:val="left" w:pos="0"/>
        <w:tab w:val="left" w:pos="660"/>
        <w:tab w:val="right" w:pos="8051"/>
      </w:tabs>
      <w:spacing w:before="255"/>
    </w:pPr>
    <w:rPr>
      <w:b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401F1E"/>
    <w:pPr>
      <w:tabs>
        <w:tab w:val="left" w:pos="0"/>
        <w:tab w:val="right" w:pos="8051"/>
      </w:tabs>
      <w:ind w:left="567"/>
    </w:pPr>
  </w:style>
  <w:style w:type="paragraph" w:styleId="Inhopg3">
    <w:name w:val="toc 3"/>
    <w:basedOn w:val="Standaard"/>
    <w:next w:val="Standaard"/>
    <w:autoRedefine/>
    <w:uiPriority w:val="39"/>
    <w:unhideWhenUsed/>
    <w:qFormat/>
    <w:rsid w:val="00D409EB"/>
    <w:pPr>
      <w:tabs>
        <w:tab w:val="left" w:pos="737"/>
        <w:tab w:val="right" w:pos="8051"/>
      </w:tabs>
      <w:ind w:left="567"/>
    </w:pPr>
  </w:style>
  <w:style w:type="numbering" w:customStyle="1" w:styleId="Radboudumcopsommingrapport">
    <w:name w:val="Radboudumc_opsomming_rapport"/>
    <w:basedOn w:val="Geenlijst"/>
    <w:uiPriority w:val="99"/>
    <w:rsid w:val="00863DE5"/>
    <w:pPr>
      <w:numPr>
        <w:numId w:val="3"/>
      </w:numPr>
    </w:pPr>
  </w:style>
  <w:style w:type="paragraph" w:styleId="Lijstalinea">
    <w:name w:val="List Paragraph"/>
    <w:basedOn w:val="Standaard"/>
    <w:uiPriority w:val="34"/>
    <w:qFormat/>
    <w:rsid w:val="00863DE5"/>
    <w:pPr>
      <w:ind w:left="720"/>
      <w:contextualSpacing/>
    </w:pPr>
  </w:style>
  <w:style w:type="paragraph" w:customStyle="1" w:styleId="stlVoettekst">
    <w:name w:val="stlVoettekst"/>
    <w:qFormat/>
    <w:rsid w:val="00FF61DF"/>
    <w:pPr>
      <w:spacing w:line="255" w:lineRule="exact"/>
    </w:pPr>
    <w:rPr>
      <w:sz w:val="17"/>
      <w:szCs w:val="22"/>
      <w:lang w:eastAsia="en-US"/>
    </w:rPr>
  </w:style>
  <w:style w:type="paragraph" w:customStyle="1" w:styleId="stlPaginanummer">
    <w:name w:val="stlPaginanummer"/>
    <w:basedOn w:val="Standaard"/>
    <w:qFormat/>
    <w:rsid w:val="00FF61DF"/>
    <w:pPr>
      <w:jc w:val="right"/>
    </w:pPr>
  </w:style>
  <w:style w:type="paragraph" w:customStyle="1" w:styleId="Adressen">
    <w:name w:val="Adressen"/>
    <w:basedOn w:val="Standaard"/>
    <w:rsid w:val="0049085D"/>
    <w:pPr>
      <w:framePr w:w="6237" w:h="1871" w:hRule="exact" w:hSpace="142" w:wrap="around" w:vAnchor="page" w:hAnchor="margin" w:y="3120" w:anchorLock="1"/>
      <w:shd w:val="solid" w:color="FFFFFF" w:fill="FFFFFF"/>
      <w:spacing w:line="255" w:lineRule="exact"/>
    </w:pPr>
    <w:rPr>
      <w:rFonts w:eastAsia="Times New Roman"/>
      <w:szCs w:val="20"/>
      <w:lang w:eastAsia="nl-NL"/>
    </w:rPr>
  </w:style>
  <w:style w:type="paragraph" w:customStyle="1" w:styleId="Bouwstenen">
    <w:name w:val="Bouwstenen"/>
    <w:basedOn w:val="Standaard"/>
    <w:rsid w:val="0049085D"/>
    <w:pPr>
      <w:outlineLvl w:val="0"/>
    </w:pPr>
    <w:rPr>
      <w:rFonts w:eastAsia="Times New Roman"/>
      <w:szCs w:val="20"/>
      <w:lang w:eastAsia="nl-NL"/>
    </w:rPr>
  </w:style>
  <w:style w:type="paragraph" w:styleId="Afsluiting">
    <w:name w:val="Closing"/>
    <w:basedOn w:val="Standaard"/>
    <w:link w:val="AfsluitingChar"/>
    <w:semiHidden/>
    <w:rsid w:val="0049085D"/>
    <w:rPr>
      <w:rFonts w:eastAsia="Times New Roman"/>
      <w:szCs w:val="20"/>
      <w:lang w:eastAsia="nl-NL"/>
    </w:rPr>
  </w:style>
  <w:style w:type="character" w:customStyle="1" w:styleId="AfsluitingChar">
    <w:name w:val="Afsluiting Char"/>
    <w:basedOn w:val="Standaardalinea-lettertype"/>
    <w:link w:val="Afsluiting"/>
    <w:semiHidden/>
    <w:rsid w:val="0049085D"/>
    <w:rPr>
      <w:rFonts w:ascii="Calibri" w:eastAsia="Times New Roman" w:hAnsi="Calibri" w:cs="Times New Roman"/>
      <w:sz w:val="20"/>
      <w:szCs w:val="20"/>
      <w:lang w:eastAsia="nl-NL"/>
    </w:rPr>
  </w:style>
  <w:style w:type="paragraph" w:customStyle="1" w:styleId="Cluster">
    <w:name w:val="Cluster"/>
    <w:basedOn w:val="Standaard"/>
    <w:link w:val="ClusterChar"/>
    <w:rsid w:val="0049085D"/>
    <w:pPr>
      <w:spacing w:line="255" w:lineRule="exact"/>
    </w:pPr>
    <w:rPr>
      <w:rFonts w:eastAsia="Times New Roman"/>
      <w:b/>
      <w:sz w:val="17"/>
      <w:szCs w:val="20"/>
      <w:lang w:val="nl-BE" w:eastAsia="nl-NL"/>
    </w:rPr>
  </w:style>
  <w:style w:type="paragraph" w:styleId="Documentstructuur">
    <w:name w:val="Document Map"/>
    <w:basedOn w:val="Standaard"/>
    <w:link w:val="DocumentstructuurChar"/>
    <w:semiHidden/>
    <w:rsid w:val="0049085D"/>
    <w:pPr>
      <w:shd w:val="clear" w:color="auto" w:fill="000080"/>
    </w:pPr>
    <w:rPr>
      <w:rFonts w:ascii="Tahoma" w:eastAsia="Times New Roman" w:hAnsi="Tahoma"/>
      <w:szCs w:val="20"/>
      <w:lang w:eastAsia="nl-NL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49085D"/>
    <w:rPr>
      <w:rFonts w:ascii="Tahoma" w:eastAsia="Times New Roman" w:hAnsi="Tahoma" w:cs="Times New Roman"/>
      <w:sz w:val="20"/>
      <w:szCs w:val="20"/>
      <w:shd w:val="clear" w:color="auto" w:fill="000080"/>
      <w:lang w:eastAsia="nl-NL"/>
    </w:rPr>
  </w:style>
  <w:style w:type="paragraph" w:customStyle="1" w:styleId="Kopie">
    <w:name w:val="Kopie"/>
    <w:basedOn w:val="Standaard"/>
    <w:rsid w:val="0049085D"/>
    <w:pPr>
      <w:keepNext/>
      <w:keepLines/>
      <w:ind w:left="-68"/>
    </w:pPr>
    <w:rPr>
      <w:rFonts w:eastAsia="Times New Roman"/>
      <w:szCs w:val="20"/>
      <w:lang w:eastAsia="nl-NL"/>
    </w:rPr>
  </w:style>
  <w:style w:type="paragraph" w:customStyle="1" w:styleId="ondertekenaars">
    <w:name w:val="ondertekenaars"/>
    <w:basedOn w:val="Standaard"/>
    <w:rsid w:val="0049085D"/>
    <w:rPr>
      <w:rFonts w:eastAsia="Times New Roman"/>
      <w:szCs w:val="20"/>
      <w:lang w:eastAsia="nl-NL"/>
    </w:rPr>
  </w:style>
  <w:style w:type="paragraph" w:customStyle="1" w:styleId="tekstindekop">
    <w:name w:val="tekst in de kop"/>
    <w:basedOn w:val="Standaard"/>
    <w:link w:val="tekstindekopChar"/>
    <w:rsid w:val="0049085D"/>
    <w:pPr>
      <w:tabs>
        <w:tab w:val="left" w:pos="1418"/>
      </w:tabs>
      <w:spacing w:line="255" w:lineRule="exact"/>
    </w:pPr>
    <w:rPr>
      <w:rFonts w:eastAsia="Times New Roman"/>
      <w:sz w:val="17"/>
      <w:szCs w:val="20"/>
      <w:lang w:val="nl-BE" w:eastAsia="nl-NL"/>
    </w:rPr>
  </w:style>
  <w:style w:type="paragraph" w:customStyle="1" w:styleId="tekstindevoet">
    <w:name w:val="tekstindevoet"/>
    <w:basedOn w:val="tekstindekop"/>
    <w:rsid w:val="0049085D"/>
    <w:pPr>
      <w:spacing w:after="20"/>
    </w:pPr>
    <w:rPr>
      <w:sz w:val="12"/>
    </w:rPr>
  </w:style>
  <w:style w:type="character" w:customStyle="1" w:styleId="ClusterChar">
    <w:name w:val="Cluster Char"/>
    <w:basedOn w:val="Standaardalinea-lettertype"/>
    <w:link w:val="Cluster"/>
    <w:rsid w:val="00FD34E9"/>
    <w:rPr>
      <w:rFonts w:ascii="Calibri" w:eastAsia="Times New Roman" w:hAnsi="Calibri" w:cs="Times New Roman"/>
      <w:b/>
      <w:sz w:val="17"/>
      <w:szCs w:val="20"/>
      <w:lang w:val="nl-BE" w:eastAsia="nl-NL"/>
    </w:rPr>
  </w:style>
  <w:style w:type="character" w:customStyle="1" w:styleId="tekstindekopChar">
    <w:name w:val="tekst in de kop Char"/>
    <w:basedOn w:val="Standaardalinea-lettertype"/>
    <w:link w:val="tekstindekop"/>
    <w:rsid w:val="00FD34E9"/>
    <w:rPr>
      <w:rFonts w:ascii="Calibri" w:eastAsia="Times New Roman" w:hAnsi="Calibri" w:cs="Times New Roman"/>
      <w:sz w:val="17"/>
      <w:szCs w:val="20"/>
      <w:lang w:val="nl-BE" w:eastAsia="nl-NL"/>
    </w:rPr>
  </w:style>
  <w:style w:type="character" w:customStyle="1" w:styleId="Kop4Char">
    <w:name w:val="Kop 4 Char"/>
    <w:basedOn w:val="Standaardalinea-lettertype"/>
    <w:link w:val="Kop4"/>
    <w:rsid w:val="00E85505"/>
    <w:rPr>
      <w:rFonts w:ascii="Univers" w:eastAsia="Times New Roman" w:hAnsi="Univers" w:cs="Times New Roman"/>
      <w:b/>
      <w:spacing w:val="-2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E85505"/>
    <w:rPr>
      <w:rFonts w:ascii="Times New Roman" w:eastAsia="Times New Roman" w:hAnsi="Times New Roman" w:cs="Times New Roman"/>
      <w:b/>
      <w:szCs w:val="24"/>
    </w:rPr>
  </w:style>
  <w:style w:type="character" w:customStyle="1" w:styleId="Kop6Char">
    <w:name w:val="Kop 6 Char"/>
    <w:basedOn w:val="Standaardalinea-lettertype"/>
    <w:link w:val="Kop6"/>
    <w:rsid w:val="00E85505"/>
    <w:rPr>
      <w:rFonts w:ascii="Univers" w:eastAsia="Times New Roman" w:hAnsi="Univers"/>
      <w:b/>
      <w:i/>
      <w:spacing w:val="-2"/>
      <w:sz w:val="22"/>
      <w:u w:val="single"/>
    </w:rPr>
  </w:style>
  <w:style w:type="character" w:customStyle="1" w:styleId="Kop7Char">
    <w:name w:val="Kop 7 Char"/>
    <w:basedOn w:val="Standaardalinea-lettertype"/>
    <w:link w:val="Kop7"/>
    <w:rsid w:val="00E85505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Plattetekst">
    <w:name w:val="Body Text"/>
    <w:basedOn w:val="Standaard"/>
    <w:link w:val="PlattetekstChar"/>
    <w:semiHidden/>
    <w:rsid w:val="00E85505"/>
    <w:pPr>
      <w:widowControl w:val="0"/>
      <w:tabs>
        <w:tab w:val="left" w:pos="0"/>
        <w:tab w:val="left" w:pos="720"/>
        <w:tab w:val="left" w:pos="1596"/>
        <w:tab w:val="left" w:pos="2160"/>
      </w:tabs>
      <w:suppressAutoHyphens/>
      <w:spacing w:line="240" w:lineRule="auto"/>
      <w:jc w:val="both"/>
    </w:pPr>
    <w:rPr>
      <w:rFonts w:ascii="Univers" w:eastAsia="Times New Roman" w:hAnsi="Univers"/>
      <w:spacing w:val="-2"/>
      <w:sz w:val="22"/>
      <w:szCs w:val="20"/>
      <w:lang w:eastAsia="nl-NL"/>
    </w:rPr>
  </w:style>
  <w:style w:type="character" w:customStyle="1" w:styleId="PlattetekstChar">
    <w:name w:val="Platte tekst Char"/>
    <w:basedOn w:val="Standaardalinea-lettertype"/>
    <w:link w:val="Plattetekst"/>
    <w:semiHidden/>
    <w:rsid w:val="00E85505"/>
    <w:rPr>
      <w:rFonts w:ascii="Univers" w:eastAsia="Times New Roman" w:hAnsi="Univers" w:cs="Times New Roman"/>
      <w:spacing w:val="-2"/>
      <w:szCs w:val="20"/>
      <w:lang w:eastAsia="nl-NL"/>
    </w:rPr>
  </w:style>
  <w:style w:type="paragraph" w:styleId="Plattetekst2">
    <w:name w:val="Body Text 2"/>
    <w:basedOn w:val="Standaard"/>
    <w:link w:val="Plattetekst2Char"/>
    <w:semiHidden/>
    <w:rsid w:val="00E85505"/>
    <w:pPr>
      <w:widowControl w:val="0"/>
      <w:suppressAutoHyphens/>
      <w:spacing w:line="240" w:lineRule="auto"/>
    </w:pPr>
    <w:rPr>
      <w:rFonts w:ascii="Univers" w:eastAsia="Times New Roman" w:hAnsi="Univers"/>
      <w:spacing w:val="-2"/>
      <w:sz w:val="22"/>
      <w:szCs w:val="20"/>
      <w:lang w:eastAsia="nl-NL"/>
    </w:rPr>
  </w:style>
  <w:style w:type="character" w:customStyle="1" w:styleId="Plattetekst2Char">
    <w:name w:val="Platte tekst 2 Char"/>
    <w:basedOn w:val="Standaardalinea-lettertype"/>
    <w:link w:val="Plattetekst2"/>
    <w:semiHidden/>
    <w:rsid w:val="00E85505"/>
    <w:rPr>
      <w:rFonts w:ascii="Univers" w:eastAsia="Times New Roman" w:hAnsi="Univers" w:cs="Times New Roman"/>
      <w:spacing w:val="-2"/>
      <w:szCs w:val="20"/>
      <w:lang w:eastAsia="nl-NL"/>
    </w:rPr>
  </w:style>
  <w:style w:type="paragraph" w:styleId="Plattetekstinspringen2">
    <w:name w:val="Body Text Indent 2"/>
    <w:basedOn w:val="Standaard"/>
    <w:link w:val="Plattetekstinspringen2Char"/>
    <w:semiHidden/>
    <w:rsid w:val="00E85505"/>
    <w:pPr>
      <w:widowControl w:val="0"/>
      <w:tabs>
        <w:tab w:val="left" w:pos="0"/>
        <w:tab w:val="left" w:pos="264"/>
        <w:tab w:val="left" w:pos="1134"/>
        <w:tab w:val="left" w:pos="1596"/>
        <w:tab w:val="left" w:pos="2160"/>
      </w:tabs>
      <w:suppressAutoHyphens/>
      <w:spacing w:line="240" w:lineRule="auto"/>
      <w:ind w:left="1596" w:hanging="454"/>
      <w:jc w:val="both"/>
    </w:pPr>
    <w:rPr>
      <w:rFonts w:ascii="Univers" w:eastAsia="Times New Roman" w:hAnsi="Univers"/>
      <w:spacing w:val="-2"/>
      <w:sz w:val="22"/>
      <w:szCs w:val="20"/>
      <w:lang w:eastAsia="nl-NL"/>
    </w:r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E85505"/>
    <w:rPr>
      <w:rFonts w:ascii="Univers" w:eastAsia="Times New Roman" w:hAnsi="Univers" w:cs="Times New Roman"/>
      <w:spacing w:val="-2"/>
      <w:szCs w:val="20"/>
      <w:lang w:eastAsia="nl-NL"/>
    </w:rPr>
  </w:style>
  <w:style w:type="character" w:styleId="Voetnootmarkering">
    <w:name w:val="footnote reference"/>
    <w:basedOn w:val="Standaardalinea-lettertype"/>
    <w:semiHidden/>
    <w:rsid w:val="00E85505"/>
    <w:rPr>
      <w:vertAlign w:val="superscript"/>
    </w:rPr>
  </w:style>
  <w:style w:type="paragraph" w:customStyle="1" w:styleId="bijschrift">
    <w:name w:val="bijschrift"/>
    <w:basedOn w:val="Standaard"/>
    <w:rsid w:val="00E85505"/>
    <w:pPr>
      <w:widowControl w:val="0"/>
      <w:spacing w:line="240" w:lineRule="auto"/>
    </w:pPr>
    <w:rPr>
      <w:rFonts w:ascii="Times New Roman" w:eastAsia="Times New Roman" w:hAnsi="Times New Roman"/>
      <w:spacing w:val="-2"/>
      <w:sz w:val="24"/>
      <w:szCs w:val="20"/>
      <w:lang w:eastAsia="nl-NL"/>
    </w:rPr>
  </w:style>
  <w:style w:type="paragraph" w:customStyle="1" w:styleId="inhopg6">
    <w:name w:val="inhopg 6"/>
    <w:basedOn w:val="Standaard"/>
    <w:rsid w:val="00E85505"/>
    <w:pPr>
      <w:widowControl w:val="0"/>
      <w:tabs>
        <w:tab w:val="right" w:pos="9360"/>
      </w:tabs>
      <w:suppressAutoHyphens/>
      <w:spacing w:line="240" w:lineRule="auto"/>
      <w:ind w:left="720" w:hanging="720"/>
    </w:pPr>
    <w:rPr>
      <w:rFonts w:ascii="Times New Roman" w:eastAsia="Times New Roman" w:hAnsi="Times New Roman"/>
      <w:spacing w:val="-2"/>
      <w:sz w:val="22"/>
      <w:szCs w:val="20"/>
      <w:lang w:eastAsia="nl-NL"/>
    </w:rPr>
  </w:style>
  <w:style w:type="paragraph" w:styleId="Voetnoottekst">
    <w:name w:val="footnote text"/>
    <w:basedOn w:val="Standaard"/>
    <w:link w:val="VoetnoottekstChar"/>
    <w:semiHidden/>
    <w:rsid w:val="00E85505"/>
    <w:pPr>
      <w:spacing w:line="240" w:lineRule="auto"/>
    </w:pPr>
    <w:rPr>
      <w:rFonts w:ascii="Times New Roman" w:eastAsia="Times New Roman" w:hAnsi="Times New Roman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E85505"/>
    <w:rPr>
      <w:rFonts w:ascii="Times New Roman" w:eastAsia="Times New Roman" w:hAnsi="Times New Roman" w:cs="Times New Roman"/>
      <w:sz w:val="20"/>
      <w:szCs w:val="20"/>
    </w:rPr>
  </w:style>
  <w:style w:type="character" w:styleId="Paginanummer">
    <w:name w:val="page number"/>
    <w:basedOn w:val="Standaardalinea-lettertype"/>
    <w:semiHidden/>
    <w:rsid w:val="00E85505"/>
  </w:style>
  <w:style w:type="paragraph" w:styleId="Plattetekst3">
    <w:name w:val="Body Text 3"/>
    <w:basedOn w:val="Standaard"/>
    <w:link w:val="Plattetekst3Char"/>
    <w:semiHidden/>
    <w:rsid w:val="00E85505"/>
    <w:pPr>
      <w:spacing w:line="240" w:lineRule="auto"/>
      <w:ind w:right="-287"/>
    </w:pPr>
    <w:rPr>
      <w:rFonts w:ascii="Times New Roman" w:eastAsia="Times New Roman" w:hAnsi="Times New Roman"/>
      <w:color w:val="000000"/>
      <w:kern w:val="2"/>
      <w:sz w:val="22"/>
      <w:szCs w:val="24"/>
    </w:rPr>
  </w:style>
  <w:style w:type="character" w:customStyle="1" w:styleId="Plattetekst3Char">
    <w:name w:val="Platte tekst 3 Char"/>
    <w:basedOn w:val="Standaardalinea-lettertype"/>
    <w:link w:val="Plattetekst3"/>
    <w:semiHidden/>
    <w:rsid w:val="00E85505"/>
    <w:rPr>
      <w:rFonts w:ascii="Times New Roman" w:eastAsia="Times New Roman" w:hAnsi="Times New Roman" w:cs="Times New Roman"/>
      <w:color w:val="000000"/>
      <w:kern w:val="2"/>
      <w:szCs w:val="24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5505"/>
    <w:pPr>
      <w:spacing w:after="120" w:line="240" w:lineRule="auto"/>
      <w:ind w:left="283"/>
    </w:pPr>
    <w:rPr>
      <w:rFonts w:ascii="Times New Roman" w:eastAsia="Times New Roman" w:hAnsi="Times New Roman"/>
      <w:sz w:val="22"/>
      <w:szCs w:val="24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85505"/>
    <w:rPr>
      <w:rFonts w:ascii="Times New Roman" w:eastAsia="Times New Roman" w:hAnsi="Times New Roman" w:cs="Times New Roman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85505"/>
    <w:pPr>
      <w:spacing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85505"/>
    <w:rPr>
      <w:rFonts w:ascii="Tahoma" w:eastAsia="Times New Roman" w:hAnsi="Tahoma" w:cs="Tahoma"/>
      <w:sz w:val="16"/>
      <w:szCs w:val="16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E85505"/>
    <w:pPr>
      <w:numPr>
        <w:numId w:val="0"/>
      </w:numPr>
      <w:spacing w:before="480" w:line="276" w:lineRule="auto"/>
      <w:outlineLvl w:val="9"/>
    </w:pPr>
    <w:rPr>
      <w:rFonts w:ascii="Cambria" w:hAnsi="Cambria"/>
      <w:b w:val="0"/>
      <w:color w:val="365F91"/>
      <w:sz w:val="28"/>
    </w:rPr>
  </w:style>
  <w:style w:type="character" w:customStyle="1" w:styleId="ms-profilevalue1">
    <w:name w:val="ms-profilevalue1"/>
    <w:basedOn w:val="Standaardalinea-lettertype"/>
    <w:rsid w:val="00E85505"/>
    <w:rPr>
      <w:color w:val="4C4C4C"/>
    </w:rPr>
  </w:style>
  <w:style w:type="character" w:customStyle="1" w:styleId="hps">
    <w:name w:val="hps"/>
    <w:basedOn w:val="Standaardalinea-lettertype"/>
    <w:rsid w:val="00E85505"/>
  </w:style>
  <w:style w:type="character" w:customStyle="1" w:styleId="atn">
    <w:name w:val="atn"/>
    <w:basedOn w:val="Standaardalinea-lettertype"/>
    <w:rsid w:val="00E85505"/>
  </w:style>
  <w:style w:type="character" w:styleId="Verwijzingopmerking">
    <w:name w:val="annotation reference"/>
    <w:basedOn w:val="Standaardalinea-lettertype"/>
    <w:uiPriority w:val="99"/>
    <w:semiHidden/>
    <w:unhideWhenUsed/>
    <w:rsid w:val="00E8550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85505"/>
    <w:pPr>
      <w:spacing w:line="240" w:lineRule="auto"/>
    </w:pPr>
    <w:rPr>
      <w:rFonts w:ascii="Times New Roman" w:eastAsia="Times New Roman" w:hAnsi="Times New Roman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85505"/>
    <w:rPr>
      <w:rFonts w:ascii="Times New Roman" w:eastAsia="Times New Roman" w:hAnsi="Times New Roman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8550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8550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ronvermelding">
    <w:name w:val="bronvermelding"/>
    <w:basedOn w:val="Standaard"/>
    <w:rsid w:val="00E85505"/>
    <w:pPr>
      <w:widowControl w:val="0"/>
      <w:tabs>
        <w:tab w:val="right" w:pos="9360"/>
      </w:tabs>
      <w:suppressAutoHyphens/>
      <w:spacing w:line="240" w:lineRule="auto"/>
    </w:pPr>
    <w:rPr>
      <w:rFonts w:ascii="Times New Roman" w:eastAsia="Times New Roman" w:hAnsi="Times New Roman"/>
      <w:spacing w:val="-2"/>
      <w:sz w:val="22"/>
      <w:szCs w:val="20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85505"/>
    <w:rPr>
      <w:color w:val="800080"/>
      <w:u w:val="single"/>
    </w:rPr>
  </w:style>
  <w:style w:type="paragraph" w:customStyle="1" w:styleId="Kop2BijlageResetnumbering">
    <w:name w:val="Kop 2.Bijlage.Reset numbering"/>
    <w:basedOn w:val="Standaard"/>
    <w:next w:val="Standaard"/>
    <w:rsid w:val="00E85505"/>
    <w:pPr>
      <w:keepNext/>
      <w:widowControl w:val="0"/>
      <w:numPr>
        <w:ilvl w:val="1"/>
        <w:numId w:val="5"/>
      </w:numPr>
      <w:tabs>
        <w:tab w:val="num" w:pos="360"/>
      </w:tabs>
      <w:spacing w:before="240" w:after="60" w:line="240" w:lineRule="auto"/>
      <w:ind w:left="360"/>
      <w:outlineLvl w:val="1"/>
    </w:pPr>
    <w:rPr>
      <w:rFonts w:ascii="Verdana" w:eastAsia="Cambria" w:hAnsi="Verdana"/>
      <w:b/>
      <w:szCs w:val="20"/>
      <w:lang w:eastAsia="nl-NL"/>
    </w:rPr>
  </w:style>
  <w:style w:type="paragraph" w:customStyle="1" w:styleId="normaal">
    <w:name w:val="normaal"/>
    <w:rsid w:val="0010584A"/>
    <w:pPr>
      <w:widowControl w:val="0"/>
      <w:tabs>
        <w:tab w:val="left" w:pos="-720"/>
      </w:tabs>
      <w:suppressAutoHyphens/>
      <w:autoSpaceDE w:val="0"/>
      <w:autoSpaceDN w:val="0"/>
      <w:adjustRightInd w:val="0"/>
      <w:spacing w:line="300" w:lineRule="exact"/>
    </w:pPr>
    <w:rPr>
      <w:rFonts w:ascii="Impact" w:eastAsia="Times New Roman" w:hAnsi="Impact"/>
      <w:sz w:val="22"/>
      <w:szCs w:val="22"/>
      <w:lang w:val="en-US" w:eastAsia="en-US"/>
    </w:rPr>
  </w:style>
  <w:style w:type="character" w:customStyle="1" w:styleId="a">
    <w:name w:val="_"/>
    <w:basedOn w:val="Standaardalinea-lettertype"/>
    <w:rsid w:val="0010584A"/>
  </w:style>
  <w:style w:type="paragraph" w:customStyle="1" w:styleId="Default">
    <w:name w:val="Default"/>
    <w:rsid w:val="00391B9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xl27">
    <w:name w:val="xl27"/>
    <w:basedOn w:val="Standaard"/>
    <w:rsid w:val="009975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nl-NL"/>
    </w:rPr>
  </w:style>
  <w:style w:type="paragraph" w:styleId="Geenafstand">
    <w:name w:val="No Spacing"/>
    <w:uiPriority w:val="1"/>
    <w:qFormat/>
    <w:rsid w:val="00390258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ru.nl/views/ru-baseline/images/extra/logo-l.png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Huisstijl2007\Sjablonen\Uitgebreid%20rapport%20met%20inhoudsopgave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6F9B5-99C9-499F-B8EA-9739E1E47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Uitgebreid rapport met inhoudsopgave.dotm</Template>
  <TotalTime>0</TotalTime>
  <Pages>2</Pages>
  <Words>90</Words>
  <Characters>500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</vt:lpstr>
      <vt:lpstr>Rapport</vt:lpstr>
    </vt:vector>
  </TitlesOfParts>
  <Company>Radboudumc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subject>Template voor een rapport</dc:subject>
  <dc:creator>z645182</dc:creator>
  <dc:description>versie 1.0</dc:description>
  <cp:lastModifiedBy>Z645182</cp:lastModifiedBy>
  <cp:revision>2</cp:revision>
  <cp:lastPrinted>2016-05-25T06:33:00Z</cp:lastPrinted>
  <dcterms:created xsi:type="dcterms:W3CDTF">2018-03-01T07:11:00Z</dcterms:created>
  <dcterms:modified xsi:type="dcterms:W3CDTF">2018-03-01T07:11:00Z</dcterms:modified>
  <cp:category>Huisstijl</cp:category>
</cp:coreProperties>
</file>